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76B33" w:rsidR="009E6EFC" w:rsidRDefault="00D95F6A" w14:paraId="70546D0C" w14:textId="0E657AB9">
      <w:pPr>
        <w:pStyle w:val="Title"/>
        <w:jc w:val="center"/>
      </w:pPr>
      <w:r w:rsidRPr="00076B33">
        <w:t xml:space="preserve">Ulster University </w:t>
      </w:r>
      <w:r w:rsidRPr="00076B33" w:rsidR="00FC3BCA">
        <w:t>Student</w:t>
      </w:r>
      <w:r w:rsidRPr="00076B33">
        <w:t>s’</w:t>
      </w:r>
      <w:r w:rsidRPr="00076B33" w:rsidR="00FC3BCA">
        <w:t xml:space="preserve"> Union Policy</w:t>
      </w:r>
    </w:p>
    <w:p w:rsidRPr="00076B33" w:rsidR="009E6EFC" w:rsidRDefault="00FC3BCA" w14:paraId="71E845DD" w14:textId="77777777">
      <w:pPr>
        <w:pStyle w:val="Heading1"/>
      </w:pPr>
      <w:r w:rsidRPr="00076B33">
        <w:rPr>
          <w:color w:val="FF00FF"/>
        </w:rPr>
        <w:t>1. Policy Title</w:t>
      </w:r>
    </w:p>
    <w:p w:rsidRPr="00076B33" w:rsidR="00DF725A" w:rsidRDefault="00DF725A" w14:paraId="38E8512D" w14:textId="2396C42B">
      <w:pPr>
        <w:rPr>
          <w:rFonts w:asciiTheme="majorHAnsi" w:hAnsiTheme="majorHAnsi" w:cstheme="majorHAnsi"/>
        </w:rPr>
      </w:pPr>
      <w:r w:rsidRPr="00076B33">
        <w:rPr>
          <w:rFonts w:asciiTheme="majorHAnsi" w:hAnsiTheme="majorHAnsi" w:cstheme="majorHAnsi"/>
        </w:rPr>
        <w:t xml:space="preserve">Don’t Be A D!ck </w:t>
      </w:r>
      <w:r w:rsidRPr="00076B33">
        <w:rPr>
          <mc:AlternateContent>
            <mc:Choice Requires="w16se">
              <w:rFonts w:asciiTheme="majorHAnsi" w:hAnsiTheme="majorHAnsi" w:cstheme="majorHAnsi"/>
            </mc:Choice>
            <mc:Fallback>
              <w:rFonts w:ascii="Segoe UI Emoji" w:hAnsi="Segoe UI Emoji" w:eastAsia="Segoe UI Emoji" w:cs="Segoe UI Emoji"/>
            </mc:Fallback>
          </mc:AlternateContent>
        </w:rPr>
        <mc:AlternateContent>
          <mc:Choice Requires="w16se">
            <w16se:symEx w16se:font="Segoe UI Emoji" w16se:char="1F60A"/>
          </mc:Choice>
          <mc:Fallback>
            <w:t>😊</w:t>
          </mc:Fallback>
        </mc:AlternateContent>
      </w:r>
    </w:p>
    <w:p w:rsidRPr="00076B33" w:rsidR="00DF725A" w:rsidP="00DF725A" w:rsidRDefault="00FC3BCA" w14:paraId="2882CA3E" w14:textId="77777777">
      <w:pPr>
        <w:pStyle w:val="Heading1"/>
        <w:rPr>
          <w:color w:val="FF00FF"/>
        </w:rPr>
      </w:pPr>
      <w:r w:rsidRPr="00076B33">
        <w:rPr>
          <w:color w:val="FF00FF"/>
        </w:rPr>
        <w:t xml:space="preserve">2. Purpose </w:t>
      </w:r>
    </w:p>
    <w:p w:rsidRPr="00076B33" w:rsidR="00DF725A" w:rsidP="00DF725A" w:rsidRDefault="00DF725A" w14:paraId="4CF7AA7C" w14:textId="44BE39C8">
      <w:pPr>
        <w:pStyle w:val="Heading1"/>
        <w:rPr>
          <w:color w:val="FF00FF"/>
        </w:rPr>
      </w:pPr>
      <w:r w:rsidRPr="00076B33">
        <w:rPr>
          <w:rFonts w:eastAsiaTheme="minorEastAsia" w:cstheme="majorHAnsi"/>
          <w:b w:val="0"/>
          <w:bCs w:val="0"/>
          <w:color w:val="auto"/>
          <w:sz w:val="22"/>
          <w:szCs w:val="22"/>
        </w:rPr>
        <w:t>The purpose of this policy is to clearly state the values and behavioural standards expected of anyone involved at Ulster University Students’ Union.</w:t>
      </w:r>
      <w:r w:rsidRPr="00076B33">
        <w:rPr>
          <w:color w:val="FF00FF"/>
        </w:rPr>
        <w:t xml:space="preserve"> </w:t>
      </w:r>
      <w:r w:rsidRPr="00076B33">
        <w:rPr>
          <w:rFonts w:eastAsiaTheme="minorEastAsia" w:cstheme="majorHAnsi"/>
          <w:b w:val="0"/>
          <w:bCs w:val="0"/>
          <w:color w:val="auto"/>
          <w:sz w:val="22"/>
          <w:szCs w:val="22"/>
        </w:rPr>
        <w:t>UUSU is a student-led organisation that exists to represent, support, and advocate for students. That work cannot happen in an environment where people are harmed, excluded, intimidated, or made to feel unsafe.</w:t>
      </w:r>
    </w:p>
    <w:p w:rsidRPr="00076B33" w:rsidR="00DF725A" w:rsidP="00DF725A" w:rsidRDefault="00946BC5" w14:paraId="67EF7290" w14:textId="7DE4369B">
      <w:pPr>
        <w:pStyle w:val="Heading1"/>
        <w:rPr>
          <w:color w:val="FF00FF"/>
        </w:rPr>
      </w:pPr>
      <w:r w:rsidRPr="00076B33">
        <w:rPr>
          <w:color w:val="FF00FF"/>
        </w:rPr>
        <w:t>3</w:t>
      </w:r>
      <w:r w:rsidRPr="00076B33" w:rsidR="00FC3BCA">
        <w:rPr>
          <w:color w:val="FF00FF"/>
        </w:rPr>
        <w:t xml:space="preserve">. </w:t>
      </w:r>
      <w:r w:rsidRPr="00076B33" w:rsidR="00DF725A">
        <w:rPr>
          <w:color w:val="FF00FF"/>
        </w:rPr>
        <w:t xml:space="preserve">Our Position </w:t>
      </w:r>
    </w:p>
    <w:p w:rsidRPr="00076B33" w:rsidR="00DF725A" w:rsidP="00DF725A" w:rsidRDefault="00DF725A" w14:paraId="73EC829D" w14:textId="77777777"/>
    <w:p w:rsidRPr="00076B33" w:rsidR="00DF725A" w:rsidP="00DF725A" w:rsidRDefault="00DF725A" w14:paraId="7F39D3B3" w14:textId="31E5DE65">
      <w:pPr>
        <w:rPr>
          <w:rFonts w:asciiTheme="majorHAnsi" w:hAnsiTheme="majorHAnsi" w:cstheme="majorHAnsi"/>
        </w:rPr>
      </w:pPr>
      <w:r w:rsidRPr="00076B33">
        <w:rPr>
          <w:rFonts w:asciiTheme="majorHAnsi" w:hAnsiTheme="majorHAnsi" w:cstheme="majorHAnsi"/>
        </w:rPr>
        <w:t xml:space="preserve">UUSU is committed to being a space where all students are treated with dignity and respect. We do not accept harm, abuse, discrimination, or hate of any kind. </w:t>
      </w:r>
    </w:p>
    <w:p w:rsidRPr="00076B33" w:rsidR="00DF725A" w:rsidP="00DF725A" w:rsidRDefault="00DF725A" w14:paraId="1E743FD5" w14:textId="79772B8E">
      <w:pPr>
        <w:rPr>
          <w:rFonts w:asciiTheme="majorHAnsi" w:hAnsiTheme="majorHAnsi" w:cstheme="majorHAnsi"/>
        </w:rPr>
      </w:pPr>
      <w:r w:rsidRPr="00076B33">
        <w:rPr>
          <w:rFonts w:asciiTheme="majorHAnsi" w:hAnsiTheme="majorHAnsi" w:cstheme="majorHAnsi"/>
        </w:rPr>
        <w:t>At UUSU there is no place for behaviour that:</w:t>
      </w:r>
    </w:p>
    <w:p w:rsidRPr="00076B33" w:rsidR="00DF725A" w:rsidP="00DF725A" w:rsidRDefault="00DF725A" w14:paraId="562BEA2A" w14:textId="2CD4B17E">
      <w:pPr>
        <w:pStyle w:val="ListParagraph"/>
        <w:numPr>
          <w:ilvl w:val="0"/>
          <w:numId w:val="7"/>
        </w:numPr>
        <w:rPr>
          <w:rFonts w:asciiTheme="majorHAnsi" w:hAnsiTheme="majorHAnsi" w:cstheme="majorHAnsi"/>
        </w:rPr>
      </w:pPr>
      <w:r w:rsidRPr="00076B33">
        <w:rPr>
          <w:rFonts w:asciiTheme="majorHAnsi" w:hAnsiTheme="majorHAnsi" w:cstheme="majorHAnsi"/>
        </w:rPr>
        <w:t xml:space="preserve">Causes physical, emotional, </w:t>
      </w:r>
      <w:r w:rsidRPr="00076B33" w:rsidR="00076B33">
        <w:rPr>
          <w:rFonts w:asciiTheme="majorHAnsi" w:hAnsiTheme="majorHAnsi" w:cstheme="majorHAnsi"/>
        </w:rPr>
        <w:t>psychological</w:t>
      </w:r>
      <w:r w:rsidRPr="00076B33">
        <w:rPr>
          <w:rFonts w:asciiTheme="majorHAnsi" w:hAnsiTheme="majorHAnsi" w:cstheme="majorHAnsi"/>
        </w:rPr>
        <w:t xml:space="preserve">, or sexual harm </w:t>
      </w:r>
    </w:p>
    <w:p w:rsidRPr="00076B33" w:rsidR="00DF725A" w:rsidP="00DF725A" w:rsidRDefault="00DF725A" w14:paraId="5C5790C1" w14:textId="4D3104E9">
      <w:pPr>
        <w:pStyle w:val="ListParagraph"/>
        <w:numPr>
          <w:ilvl w:val="0"/>
          <w:numId w:val="7"/>
        </w:numPr>
        <w:rPr>
          <w:rFonts w:asciiTheme="majorHAnsi" w:hAnsiTheme="majorHAnsi" w:cstheme="majorHAnsi"/>
        </w:rPr>
      </w:pPr>
      <w:r w:rsidRPr="00076B33">
        <w:rPr>
          <w:rFonts w:asciiTheme="majorHAnsi" w:hAnsiTheme="majorHAnsi" w:cstheme="majorHAnsi"/>
        </w:rPr>
        <w:t xml:space="preserve">Marginalizes, silences, or targets </w:t>
      </w:r>
      <w:r w:rsidRPr="00076B33" w:rsidR="00076B33">
        <w:rPr>
          <w:rFonts w:asciiTheme="majorHAnsi" w:hAnsiTheme="majorHAnsi" w:cstheme="majorHAnsi"/>
        </w:rPr>
        <w:t>individuals</w:t>
      </w:r>
      <w:r w:rsidRPr="00076B33">
        <w:rPr>
          <w:rFonts w:asciiTheme="majorHAnsi" w:hAnsiTheme="majorHAnsi" w:cstheme="majorHAnsi"/>
        </w:rPr>
        <w:t xml:space="preserve"> or groups </w:t>
      </w:r>
    </w:p>
    <w:p w:rsidRPr="00076B33" w:rsidR="00DF725A" w:rsidP="00DF725A" w:rsidRDefault="00DF725A" w14:paraId="538514DD" w14:textId="66C6B794">
      <w:pPr>
        <w:pStyle w:val="ListParagraph"/>
        <w:numPr>
          <w:ilvl w:val="0"/>
          <w:numId w:val="7"/>
        </w:numPr>
        <w:rPr>
          <w:rFonts w:asciiTheme="majorHAnsi" w:hAnsiTheme="majorHAnsi" w:cstheme="majorHAnsi"/>
        </w:rPr>
      </w:pPr>
      <w:r w:rsidRPr="79BD8323">
        <w:rPr>
          <w:rFonts w:asciiTheme="majorHAnsi" w:hAnsiTheme="majorHAnsi" w:cstheme="majorBidi"/>
        </w:rPr>
        <w:t>Creates an unsafe, hostile, or intimidating environment</w:t>
      </w:r>
    </w:p>
    <w:p w:rsidRPr="00076B33" w:rsidR="008653D1" w:rsidP="00076B33" w:rsidRDefault="008653D1" w14:paraId="6A878F2F" w14:textId="00C59FF6">
      <w:pPr>
        <w:pStyle w:val="Heading1"/>
        <w:rPr>
          <w:color w:val="FF00FF"/>
        </w:rPr>
      </w:pPr>
      <w:r w:rsidRPr="00076B33">
        <w:rPr>
          <w:color w:val="FF00FF"/>
        </w:rPr>
        <w:t>4. Behaviour That is Not Accepted</w:t>
      </w:r>
    </w:p>
    <w:p w:rsidRPr="00076B33" w:rsidR="00076B33" w:rsidP="00076B33" w:rsidRDefault="00076B33" w14:paraId="335D50C4" w14:textId="77777777"/>
    <w:p w:rsidRPr="00076B33" w:rsidR="008653D1" w:rsidP="00DF725A" w:rsidRDefault="008653D1" w14:paraId="775B16D3" w14:textId="1D5BD517">
      <w:pPr>
        <w:rPr>
          <w:rFonts w:asciiTheme="majorHAnsi" w:hAnsiTheme="majorHAnsi" w:cstheme="majorHAnsi"/>
        </w:rPr>
      </w:pPr>
      <w:r w:rsidRPr="00076B33">
        <w:rPr>
          <w:rFonts w:asciiTheme="majorHAnsi" w:hAnsiTheme="majorHAnsi" w:cstheme="majorHAnsi"/>
        </w:rPr>
        <w:t xml:space="preserve">The following behaviours are unacceptable within UUSU spaces, activities, events, communications, and roles, whether in person or online: </w:t>
      </w:r>
    </w:p>
    <w:p w:rsidRPr="00076B33" w:rsidR="00076B33" w:rsidP="7CEA8052" w:rsidRDefault="29F653F0" w14:paraId="147DA4D3" w14:textId="6F3F7BB5">
      <w:pPr>
        <w:pStyle w:val="ListParagraph"/>
        <w:numPr>
          <w:ilvl w:val="0"/>
          <w:numId w:val="1"/>
        </w:numPr>
        <w:rPr>
          <w:rFonts w:asciiTheme="majorHAnsi" w:hAnsiTheme="majorHAnsi" w:cstheme="majorBidi"/>
        </w:rPr>
      </w:pPr>
      <w:r w:rsidRPr="0D9A3DB5">
        <w:rPr>
          <w:rFonts w:asciiTheme="majorHAnsi" w:hAnsiTheme="majorHAnsi" w:cstheme="majorBidi"/>
        </w:rPr>
        <w:t>Racism,</w:t>
      </w:r>
      <w:r w:rsidRPr="0D9A3DB5" w:rsidR="33C2A9FD">
        <w:rPr>
          <w:rFonts w:asciiTheme="majorHAnsi" w:hAnsiTheme="majorHAnsi" w:cstheme="majorBidi"/>
        </w:rPr>
        <w:t xml:space="preserve"> xenophobia, </w:t>
      </w:r>
      <w:r w:rsidRPr="13C05A4F" w:rsidR="5454C412">
        <w:rPr>
          <w:rFonts w:asciiTheme="majorHAnsi" w:hAnsiTheme="majorHAnsi" w:cstheme="majorBidi"/>
        </w:rPr>
        <w:t>sectarianism</w:t>
      </w:r>
      <w:r w:rsidRPr="769E0021" w:rsidR="5454C412">
        <w:rPr>
          <w:rFonts w:asciiTheme="majorHAnsi" w:hAnsiTheme="majorHAnsi" w:cstheme="majorBidi"/>
        </w:rPr>
        <w:t xml:space="preserve"> </w:t>
      </w:r>
      <w:r w:rsidRPr="769E0021" w:rsidR="33C2A9FD">
        <w:rPr>
          <w:rFonts w:asciiTheme="majorHAnsi" w:hAnsiTheme="majorHAnsi" w:cstheme="majorBidi"/>
        </w:rPr>
        <w:t>or</w:t>
      </w:r>
      <w:r w:rsidRPr="0D9A3DB5" w:rsidR="33C2A9FD">
        <w:rPr>
          <w:rFonts w:asciiTheme="majorHAnsi" w:hAnsiTheme="majorHAnsi" w:cstheme="majorBidi"/>
        </w:rPr>
        <w:t xml:space="preserve"> discrimination based on race, ethnicity, </w:t>
      </w:r>
      <w:r w:rsidRPr="215A7E5C" w:rsidR="3D53B0C4">
        <w:rPr>
          <w:rFonts w:asciiTheme="majorHAnsi" w:hAnsiTheme="majorHAnsi" w:cstheme="majorBidi"/>
        </w:rPr>
        <w:t xml:space="preserve">cultural background </w:t>
      </w:r>
      <w:r w:rsidRPr="215A7E5C" w:rsidR="33C2A9FD">
        <w:rPr>
          <w:rFonts w:asciiTheme="majorHAnsi" w:hAnsiTheme="majorHAnsi" w:cstheme="majorBidi"/>
        </w:rPr>
        <w:t>or</w:t>
      </w:r>
      <w:r w:rsidRPr="0D9A3DB5" w:rsidR="33C2A9FD">
        <w:rPr>
          <w:rFonts w:asciiTheme="majorHAnsi" w:hAnsiTheme="majorHAnsi" w:cstheme="majorBidi"/>
        </w:rPr>
        <w:t xml:space="preserve"> nationality</w:t>
      </w:r>
    </w:p>
    <w:p w:rsidRPr="00076B33" w:rsidR="00076B33" w:rsidP="00076B33" w:rsidRDefault="00076B33" w14:paraId="3328F93C" w14:textId="77777777">
      <w:pPr>
        <w:pStyle w:val="ListParagraph"/>
        <w:numPr>
          <w:ilvl w:val="0"/>
          <w:numId w:val="1"/>
        </w:numPr>
        <w:rPr>
          <w:rFonts w:asciiTheme="majorHAnsi" w:hAnsiTheme="majorHAnsi" w:cstheme="majorHAnsi"/>
        </w:rPr>
      </w:pPr>
      <w:r w:rsidRPr="00076B33">
        <w:rPr>
          <w:rFonts w:asciiTheme="majorHAnsi" w:hAnsiTheme="majorHAnsi" w:cstheme="majorHAnsi"/>
        </w:rPr>
        <w:t>Homophobia, biphobia, transphobia, or discrimination based on sexuality or gender identity</w:t>
      </w:r>
    </w:p>
    <w:p w:rsidRPr="00076B33" w:rsidR="00076B33" w:rsidP="00076B33" w:rsidRDefault="00076B33" w14:paraId="45EE50AF" w14:textId="77777777">
      <w:pPr>
        <w:pStyle w:val="ListParagraph"/>
        <w:numPr>
          <w:ilvl w:val="0"/>
          <w:numId w:val="1"/>
        </w:numPr>
        <w:rPr>
          <w:rFonts w:asciiTheme="majorHAnsi" w:hAnsiTheme="majorHAnsi" w:cstheme="majorHAnsi"/>
        </w:rPr>
      </w:pPr>
      <w:r w:rsidRPr="00076B33">
        <w:rPr>
          <w:rFonts w:asciiTheme="majorHAnsi" w:hAnsiTheme="majorHAnsi" w:cstheme="majorHAnsi"/>
        </w:rPr>
        <w:t>Sexism, misogyny, or discrimination based on gender</w:t>
      </w:r>
    </w:p>
    <w:p w:rsidRPr="00076B33" w:rsidR="00076B33" w:rsidP="00076B33" w:rsidRDefault="00076B33" w14:paraId="629A13E7" w14:textId="77777777">
      <w:pPr>
        <w:pStyle w:val="ListParagraph"/>
        <w:numPr>
          <w:ilvl w:val="0"/>
          <w:numId w:val="1"/>
        </w:numPr>
        <w:rPr>
          <w:rFonts w:asciiTheme="majorHAnsi" w:hAnsiTheme="majorHAnsi" w:cstheme="majorHAnsi"/>
        </w:rPr>
      </w:pPr>
      <w:r w:rsidRPr="00076B33">
        <w:rPr>
          <w:rFonts w:asciiTheme="majorHAnsi" w:hAnsiTheme="majorHAnsi" w:cstheme="majorHAnsi"/>
        </w:rPr>
        <w:t>Gender-based violence, sexual harassment, sexual assault, or coercive behaviour</w:t>
      </w:r>
    </w:p>
    <w:p w:rsidRPr="00076B33" w:rsidR="00076B33" w:rsidP="2B2B089D" w:rsidRDefault="00076B33" w14:paraId="4BFA65F3" w14:textId="77777777">
      <w:pPr>
        <w:pStyle w:val="ListParagraph"/>
        <w:numPr>
          <w:ilvl w:val="0"/>
          <w:numId w:val="1"/>
        </w:numPr>
        <w:rPr>
          <w:rFonts w:ascii="Calibri" w:hAnsi="Calibri" w:cs="Times New Roman" w:asciiTheme="majorAscii" w:hAnsiTheme="majorAscii" w:cstheme="majorBidi"/>
        </w:rPr>
      </w:pPr>
      <w:r w:rsidRPr="2B2B089D" w:rsidR="00076B33">
        <w:rPr>
          <w:rFonts w:ascii="Calibri" w:hAnsi="Calibri" w:cs="Times New Roman" w:asciiTheme="majorAscii" w:hAnsiTheme="majorAscii" w:cstheme="majorBidi"/>
        </w:rPr>
        <w:t>Ableism or discrimination based on disability, mental health, or neurodiversity</w:t>
      </w:r>
    </w:p>
    <w:p w:rsidR="42294DE5" w:rsidP="42294DE5" w:rsidRDefault="751F52E0" w14:paraId="3EDCD95F" w14:textId="3F1ACA92">
      <w:pPr>
        <w:pStyle w:val="ListParagraph"/>
        <w:numPr>
          <w:ilvl w:val="0"/>
          <w:numId w:val="1"/>
        </w:numPr>
        <w:rPr>
          <w:rFonts w:asciiTheme="majorHAnsi" w:hAnsiTheme="majorHAnsi" w:cstheme="majorBidi"/>
        </w:rPr>
      </w:pPr>
      <w:r w:rsidRPr="63423A41">
        <w:rPr>
          <w:rFonts w:asciiTheme="majorHAnsi" w:hAnsiTheme="majorHAnsi" w:cstheme="majorBidi"/>
        </w:rPr>
        <w:t xml:space="preserve">Discrimination based on age, including dismissing, excluding or mistreating an </w:t>
      </w:r>
      <w:r w:rsidRPr="146D0543">
        <w:rPr>
          <w:rFonts w:asciiTheme="majorHAnsi" w:hAnsiTheme="majorHAnsi" w:cstheme="majorBidi"/>
        </w:rPr>
        <w:t xml:space="preserve">individual because of their </w:t>
      </w:r>
      <w:r w:rsidRPr="468123BA">
        <w:rPr>
          <w:rFonts w:asciiTheme="majorHAnsi" w:hAnsiTheme="majorHAnsi" w:cstheme="majorBidi"/>
        </w:rPr>
        <w:t>age</w:t>
      </w:r>
    </w:p>
    <w:p w:rsidR="5FEC9F8B" w:rsidP="5FEC9F8B" w:rsidRDefault="6E0EA04C" w14:paraId="0D743624" w14:textId="6900C3A6">
      <w:pPr>
        <w:pStyle w:val="ListParagraph"/>
        <w:numPr>
          <w:ilvl w:val="0"/>
          <w:numId w:val="1"/>
        </w:numPr>
        <w:rPr>
          <w:rFonts w:asciiTheme="majorHAnsi" w:hAnsiTheme="majorHAnsi" w:cstheme="majorBidi"/>
        </w:rPr>
      </w:pPr>
      <w:r w:rsidRPr="3A04C3A3">
        <w:rPr>
          <w:rFonts w:asciiTheme="majorHAnsi" w:hAnsiTheme="majorHAnsi" w:cstheme="majorBidi"/>
        </w:rPr>
        <w:t xml:space="preserve">Discrimination </w:t>
      </w:r>
      <w:r w:rsidRPr="2ECF9057">
        <w:rPr>
          <w:rFonts w:asciiTheme="majorHAnsi" w:hAnsiTheme="majorHAnsi" w:cstheme="majorBidi"/>
        </w:rPr>
        <w:t xml:space="preserve">based </w:t>
      </w:r>
      <w:r w:rsidRPr="3A04C3A3">
        <w:rPr>
          <w:rFonts w:asciiTheme="majorHAnsi" w:hAnsiTheme="majorHAnsi" w:cstheme="majorBidi"/>
        </w:rPr>
        <w:t xml:space="preserve">on </w:t>
      </w:r>
      <w:r w:rsidRPr="7606B4ED">
        <w:rPr>
          <w:rFonts w:asciiTheme="majorHAnsi" w:hAnsiTheme="majorHAnsi" w:cstheme="majorBidi"/>
        </w:rPr>
        <w:t xml:space="preserve">religious </w:t>
      </w:r>
      <w:r w:rsidRPr="3A700276">
        <w:rPr>
          <w:rFonts w:asciiTheme="majorHAnsi" w:hAnsiTheme="majorHAnsi" w:cstheme="majorBidi"/>
        </w:rPr>
        <w:t>belief</w:t>
      </w:r>
    </w:p>
    <w:p w:rsidRPr="00076B33" w:rsidR="00076B33" w:rsidP="00076B33" w:rsidRDefault="00076B33" w14:paraId="6025FDBB" w14:textId="77777777">
      <w:pPr>
        <w:pStyle w:val="ListParagraph"/>
        <w:numPr>
          <w:ilvl w:val="0"/>
          <w:numId w:val="1"/>
        </w:numPr>
        <w:rPr>
          <w:rFonts w:asciiTheme="majorHAnsi" w:hAnsiTheme="majorHAnsi" w:cstheme="majorHAnsi"/>
        </w:rPr>
      </w:pPr>
      <w:r w:rsidRPr="00076B33">
        <w:rPr>
          <w:rFonts w:asciiTheme="majorHAnsi" w:hAnsiTheme="majorHAnsi" w:cstheme="majorHAnsi"/>
        </w:rPr>
        <w:t>Harassment, bullying, intimidation, threats, or abuse</w:t>
      </w:r>
    </w:p>
    <w:p w:rsidRPr="00076B33" w:rsidR="00076B33" w:rsidP="00076B33" w:rsidRDefault="00076B33" w14:paraId="2C83E2B3" w14:textId="77777777">
      <w:pPr>
        <w:pStyle w:val="ListParagraph"/>
        <w:numPr>
          <w:ilvl w:val="0"/>
          <w:numId w:val="1"/>
        </w:numPr>
        <w:rPr>
          <w:rFonts w:asciiTheme="majorHAnsi" w:hAnsiTheme="majorHAnsi" w:cstheme="majorHAnsi"/>
        </w:rPr>
      </w:pPr>
      <w:r w:rsidRPr="00076B33">
        <w:rPr>
          <w:rFonts w:asciiTheme="majorHAnsi" w:hAnsiTheme="majorHAnsi" w:cstheme="majorHAnsi"/>
        </w:rPr>
        <w:t>Hate speech or behaviour that demeans or dehumanises others</w:t>
      </w:r>
    </w:p>
    <w:p w:rsidRPr="00076B33" w:rsidR="008653D1" w:rsidP="219166A2" w:rsidRDefault="00076B33" w14:paraId="1BD4B4AE" w14:textId="5A9CB8DA">
      <w:pPr>
        <w:rPr>
          <w:rFonts w:asciiTheme="majorHAnsi" w:hAnsiTheme="majorHAnsi" w:cstheme="majorBidi"/>
        </w:rPr>
      </w:pPr>
      <w:r w:rsidRPr="627C8099">
        <w:rPr>
          <w:rFonts w:asciiTheme="majorHAnsi" w:hAnsiTheme="majorHAnsi" w:cstheme="majorBidi"/>
        </w:rPr>
        <w:t>This list is not exhaustive. If behaviour causes harm or exclusion, it is not acceptable at UUSU.</w:t>
      </w:r>
    </w:p>
    <w:p w:rsidR="00076B33" w:rsidP="00076B33" w:rsidRDefault="00076B33" w14:paraId="76E43C15" w14:textId="77777777">
      <w:pPr>
        <w:pStyle w:val="Heading1"/>
        <w:rPr>
          <w:color w:val="FF00FF"/>
        </w:rPr>
      </w:pPr>
      <w:r w:rsidRPr="00076B33">
        <w:rPr>
          <w:color w:val="FF00FF"/>
        </w:rPr>
        <w:t>4. Expectations of UUSU Members and Representatives</w:t>
      </w:r>
    </w:p>
    <w:p w:rsidRPr="00076B33" w:rsidR="00076B33" w:rsidP="00076B33" w:rsidRDefault="00076B33" w14:paraId="3F5444F3" w14:textId="77777777"/>
    <w:p w:rsidRPr="00076B33" w:rsidR="00076B33" w:rsidP="00076B33" w:rsidRDefault="00076B33" w14:paraId="2CE1DB21" w14:textId="5A87EE03">
      <w:pPr>
        <w:rPr>
          <w:rFonts w:asciiTheme="majorHAnsi" w:hAnsiTheme="majorHAnsi" w:cstheme="majorHAnsi"/>
        </w:rPr>
      </w:pPr>
      <w:r w:rsidRPr="00076B33">
        <w:rPr>
          <w:rFonts w:asciiTheme="majorHAnsi" w:hAnsiTheme="majorHAnsi" w:cstheme="majorHAnsi"/>
        </w:rPr>
        <w:t>All students engaging with UUSU, particularly elected representatives, staff, volunteers, and council members are expected to:</w:t>
      </w:r>
    </w:p>
    <w:p w:rsidRPr="00076B33" w:rsidR="00076B33" w:rsidP="00076B33" w:rsidRDefault="00076B33" w14:paraId="6FA0513C" w14:textId="77777777">
      <w:pPr>
        <w:pStyle w:val="ListParagraph"/>
        <w:numPr>
          <w:ilvl w:val="0"/>
          <w:numId w:val="9"/>
        </w:numPr>
        <w:rPr>
          <w:rFonts w:asciiTheme="majorHAnsi" w:hAnsiTheme="majorHAnsi" w:cstheme="majorHAnsi"/>
        </w:rPr>
      </w:pPr>
      <w:r w:rsidRPr="00076B33">
        <w:rPr>
          <w:rFonts w:asciiTheme="majorHAnsi" w:hAnsiTheme="majorHAnsi" w:cstheme="majorHAnsi"/>
        </w:rPr>
        <w:t>Treat others with basic respect and decency</w:t>
      </w:r>
    </w:p>
    <w:p w:rsidRPr="00076B33" w:rsidR="00076B33" w:rsidP="00076B33" w:rsidRDefault="00076B33" w14:paraId="7459593D" w14:textId="77777777">
      <w:pPr>
        <w:pStyle w:val="ListParagraph"/>
        <w:numPr>
          <w:ilvl w:val="0"/>
          <w:numId w:val="9"/>
        </w:numPr>
        <w:rPr>
          <w:rFonts w:asciiTheme="majorHAnsi" w:hAnsiTheme="majorHAnsi" w:cstheme="majorHAnsi"/>
        </w:rPr>
      </w:pPr>
      <w:r w:rsidRPr="00076B33">
        <w:rPr>
          <w:rFonts w:asciiTheme="majorHAnsi" w:hAnsiTheme="majorHAnsi" w:cstheme="majorHAnsi"/>
        </w:rPr>
        <w:t>Act in ways that contribute to a safe and inclusive environment</w:t>
      </w:r>
    </w:p>
    <w:p w:rsidRPr="00076B33" w:rsidR="00076B33" w:rsidP="00076B33" w:rsidRDefault="00076B33" w14:paraId="22C16F79" w14:textId="77777777">
      <w:pPr>
        <w:pStyle w:val="ListParagraph"/>
        <w:numPr>
          <w:ilvl w:val="0"/>
          <w:numId w:val="9"/>
        </w:numPr>
        <w:rPr>
          <w:rFonts w:asciiTheme="majorHAnsi" w:hAnsiTheme="majorHAnsi" w:cstheme="majorHAnsi"/>
        </w:rPr>
      </w:pPr>
      <w:r w:rsidRPr="00076B33">
        <w:rPr>
          <w:rFonts w:asciiTheme="majorHAnsi" w:hAnsiTheme="majorHAnsi" w:cstheme="majorHAnsi"/>
        </w:rPr>
        <w:t>Reflect on the impact of their words and actions</w:t>
      </w:r>
    </w:p>
    <w:p w:rsidRPr="00076B33" w:rsidR="00076B33" w:rsidP="00076B33" w:rsidRDefault="00076B33" w14:paraId="71DE479A" w14:textId="77777777">
      <w:pPr>
        <w:pStyle w:val="ListParagraph"/>
        <w:numPr>
          <w:ilvl w:val="0"/>
          <w:numId w:val="9"/>
        </w:numPr>
        <w:rPr>
          <w:rFonts w:asciiTheme="majorHAnsi" w:hAnsiTheme="majorHAnsi" w:cstheme="majorHAnsi"/>
        </w:rPr>
      </w:pPr>
      <w:r w:rsidRPr="00076B33">
        <w:rPr>
          <w:rFonts w:asciiTheme="majorHAnsi" w:hAnsiTheme="majorHAnsi" w:cstheme="majorHAnsi"/>
        </w:rPr>
        <w:t>Challenge harmful behaviour when it is safe to do so</w:t>
      </w:r>
    </w:p>
    <w:p w:rsidRPr="00076B33" w:rsidR="00076B33" w:rsidP="00076B33" w:rsidRDefault="00076B33" w14:paraId="776DC632" w14:textId="77777777">
      <w:pPr>
        <w:pStyle w:val="ListParagraph"/>
        <w:numPr>
          <w:ilvl w:val="0"/>
          <w:numId w:val="9"/>
        </w:numPr>
        <w:rPr>
          <w:rFonts w:asciiTheme="majorHAnsi" w:hAnsiTheme="majorHAnsi" w:cstheme="majorHAnsi"/>
        </w:rPr>
      </w:pPr>
      <w:r w:rsidRPr="00076B33">
        <w:rPr>
          <w:rFonts w:asciiTheme="majorHAnsi" w:hAnsiTheme="majorHAnsi" w:cstheme="majorHAnsi"/>
        </w:rPr>
        <w:t>Take responsibility when harm has been caused</w:t>
      </w:r>
    </w:p>
    <w:p w:rsidRPr="00076B33" w:rsidR="00076B33" w:rsidP="00076B33" w:rsidRDefault="00076B33" w14:paraId="495951B1" w14:textId="77777777">
      <w:pPr>
        <w:pStyle w:val="ListParagraph"/>
        <w:numPr>
          <w:ilvl w:val="0"/>
          <w:numId w:val="9"/>
        </w:numPr>
        <w:rPr>
          <w:rFonts w:asciiTheme="majorHAnsi" w:hAnsiTheme="majorHAnsi" w:cstheme="majorHAnsi"/>
        </w:rPr>
      </w:pPr>
      <w:r w:rsidRPr="00076B33">
        <w:rPr>
          <w:rFonts w:asciiTheme="majorHAnsi" w:hAnsiTheme="majorHAnsi" w:cstheme="majorHAnsi"/>
        </w:rPr>
        <w:t>Holding a position at UUSU is a privilege, not a shield from accountability.</w:t>
      </w:r>
    </w:p>
    <w:p w:rsidRPr="00076B33" w:rsidR="00076B33" w:rsidP="00076B33" w:rsidRDefault="00076B33" w14:paraId="4845A779" w14:textId="77777777">
      <w:pPr>
        <w:pStyle w:val="Heading1"/>
        <w:rPr>
          <w:color w:val="FF00FF"/>
        </w:rPr>
      </w:pPr>
      <w:r w:rsidRPr="00076B33">
        <w:rPr>
          <w:color w:val="FF00FF"/>
        </w:rPr>
        <w:t>5. Accountability</w:t>
      </w:r>
    </w:p>
    <w:p w:rsidRPr="00076B33" w:rsidR="00076B33" w:rsidP="00076B33" w:rsidRDefault="00076B33" w14:paraId="51D4FE69" w14:textId="77777777"/>
    <w:p w:rsidRPr="00076B33" w:rsidR="00076B33" w:rsidP="00076B33" w:rsidRDefault="00076B33" w14:paraId="3336AB25" w14:textId="77777777">
      <w:pPr>
        <w:rPr>
          <w:rFonts w:asciiTheme="majorHAnsi" w:hAnsiTheme="majorHAnsi" w:cstheme="majorHAnsi"/>
        </w:rPr>
      </w:pPr>
      <w:r w:rsidRPr="00076B33">
        <w:rPr>
          <w:rFonts w:asciiTheme="majorHAnsi" w:hAnsiTheme="majorHAnsi" w:cstheme="majorHAnsi"/>
        </w:rPr>
        <w:t>Breaches of this policy may result in action under relevant UUSU policies, procedures, or codes of conduct. This may include removal from roles, restriction from activities, or further disciplinary processes where appropriate.</w:t>
      </w:r>
    </w:p>
    <w:p w:rsidRPr="00076B33" w:rsidR="00076B33" w:rsidP="00076B33" w:rsidRDefault="00076B33" w14:paraId="53508148" w14:textId="77777777">
      <w:pPr>
        <w:rPr>
          <w:rFonts w:asciiTheme="majorHAnsi" w:hAnsiTheme="majorHAnsi" w:cstheme="majorHAnsi"/>
        </w:rPr>
      </w:pPr>
      <w:r w:rsidRPr="00076B33">
        <w:rPr>
          <w:rFonts w:asciiTheme="majorHAnsi" w:hAnsiTheme="majorHAnsi" w:cstheme="majorHAnsi"/>
        </w:rPr>
        <w:t>UUSU takes reports of harm seriously and is committed to responding in a way that centres safety, fairness, and the wellbeing of those affected.</w:t>
      </w:r>
    </w:p>
    <w:p w:rsidRPr="00076B33" w:rsidR="00076B33" w:rsidP="00076B33" w:rsidRDefault="00076B33" w14:paraId="106D05C8" w14:textId="77777777">
      <w:pPr>
        <w:pStyle w:val="Heading1"/>
        <w:rPr>
          <w:color w:val="FF00FF"/>
        </w:rPr>
      </w:pPr>
      <w:r w:rsidRPr="00076B33">
        <w:rPr>
          <w:color w:val="FF00FF"/>
        </w:rPr>
        <w:t>6. Our Bottom Line</w:t>
      </w:r>
    </w:p>
    <w:p w:rsidRPr="00076B33" w:rsidR="00076B33" w:rsidP="00076B33" w:rsidRDefault="00076B33" w14:paraId="0100D768" w14:textId="396834C9">
      <w:pPr>
        <w:rPr>
          <w:rFonts w:asciiTheme="majorHAnsi" w:hAnsiTheme="majorHAnsi" w:cstheme="majorHAnsi"/>
        </w:rPr>
      </w:pPr>
      <w:r w:rsidRPr="00076B33">
        <w:rPr>
          <w:rFonts w:asciiTheme="majorHAnsi" w:hAnsiTheme="majorHAnsi" w:cstheme="majorHAnsi"/>
        </w:rPr>
        <w:t>UUSU exists for all students. Everyone deserves to feel safe, respected, and able to participate without fear of harm or discrimination.</w:t>
      </w:r>
    </w:p>
    <w:p w:rsidRPr="00076B33" w:rsidR="00076B33" w:rsidP="00076B33" w:rsidRDefault="00076B33" w14:paraId="18546D40" w14:textId="77777777">
      <w:pPr>
        <w:rPr>
          <w:rFonts w:asciiTheme="majorHAnsi" w:hAnsiTheme="majorHAnsi" w:cstheme="majorHAnsi"/>
        </w:rPr>
      </w:pPr>
      <w:r w:rsidRPr="00076B33">
        <w:rPr>
          <w:rFonts w:asciiTheme="majorHAnsi" w:hAnsiTheme="majorHAnsi" w:cstheme="majorHAnsi"/>
        </w:rPr>
        <w:t>If your behaviour undermines that, it does not belong here.</w:t>
      </w:r>
    </w:p>
    <w:p w:rsidRPr="001F2C53" w:rsidR="009E6EFC" w:rsidP="2B2B089D" w:rsidRDefault="009E6EFC" w14:paraId="12168A2D" w14:textId="203A9C6A">
      <w:pPr>
        <w:rPr>
          <w:rFonts w:ascii="Calibri" w:hAnsi="Calibri" w:cs="Calibri" w:asciiTheme="majorAscii" w:hAnsiTheme="majorAscii" w:cstheme="majorAscii"/>
        </w:rPr>
      </w:pPr>
      <w:r w:rsidRPr="4209852B" w:rsidR="00076B33">
        <w:rPr>
          <w:rFonts w:ascii="Calibri" w:hAnsi="Calibri" w:cs="Calibri" w:asciiTheme="majorAscii" w:hAnsiTheme="majorAscii" w:cstheme="majorAscii"/>
        </w:rPr>
        <w:t>Don’t</w:t>
      </w:r>
      <w:r w:rsidRPr="4209852B" w:rsidR="00076B33">
        <w:rPr>
          <w:rFonts w:ascii="Calibri" w:hAnsi="Calibri" w:cs="Calibri" w:asciiTheme="majorAscii" w:hAnsiTheme="majorAscii" w:cstheme="majorAscii"/>
        </w:rPr>
        <w:t xml:space="preserve"> be a </w:t>
      </w:r>
      <w:r w:rsidRPr="4209852B" w:rsidR="00076B33">
        <w:rPr>
          <w:rFonts w:ascii="Calibri" w:hAnsi="Calibri" w:cs="Calibri" w:asciiTheme="majorAscii" w:hAnsiTheme="majorAscii" w:cstheme="majorAscii"/>
        </w:rPr>
        <w:t>D</w:t>
      </w:r>
      <w:r w:rsidRPr="4209852B" w:rsidR="00076B33">
        <w:rPr>
          <w:rFonts w:ascii="Calibri" w:hAnsi="Calibri" w:cs="Calibri" w:asciiTheme="majorAscii" w:hAnsiTheme="majorAscii" w:cstheme="majorAscii"/>
        </w:rPr>
        <w:t>!ck</w:t>
      </w:r>
      <w:r w:rsidRPr="4209852B" w:rsidR="00076B33">
        <w:rPr>
          <w:rFonts w:ascii="Calibri" w:hAnsi="Calibri" w:cs="Calibri" w:asciiTheme="majorAscii" w:hAnsiTheme="majorAscii" w:cstheme="majorAscii"/>
        </w:rPr>
        <w:t>. Be decent.</w:t>
      </w:r>
    </w:p>
    <w:p w:rsidR="4209852B" w:rsidP="4209852B" w:rsidRDefault="4209852B" w14:paraId="73DAB549" w14:textId="1518803A">
      <w:pPr>
        <w:pStyle w:val="Normal"/>
        <w:suppressLineNumbers w:val="0"/>
        <w:bidi w:val="0"/>
        <w:spacing w:before="0" w:beforeAutospacing="off" w:after="200" w:afterAutospacing="off" w:line="276" w:lineRule="auto"/>
        <w:ind w:left="0" w:right="0"/>
        <w:jc w:val="left"/>
        <w:rPr>
          <w:rFonts w:ascii="Calibri" w:hAnsi="Calibri" w:eastAsia="Calibri" w:cs="Calibri"/>
          <w:noProof w:val="0"/>
          <w:sz w:val="22"/>
          <w:szCs w:val="22"/>
          <w:lang w:val="en-GB"/>
        </w:rPr>
      </w:pPr>
    </w:p>
    <w:sectPr w:rsidRPr="001F2C53" w:rsidR="009E6EFC" w:rsidSect="00034616">
      <w:pgSz w:w="12240" w:h="15840" w:orient="portrait"/>
      <w:pgMar w:top="1440" w:right="1800" w:bottom="1440" w:left="180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hint="default" w:ascii="Symbol" w:hAnsi="Symbol"/>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hint="default" w:ascii="Symbol" w:hAnsi="Symbol"/>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hint="default" w:ascii="Symbol" w:hAnsi="Symbol"/>
      </w:rPr>
    </w:lvl>
  </w:abstractNum>
  <w:abstractNum w:abstractNumId="9" w15:restartNumberingAfterBreak="0">
    <w:nsid w:val="0A562ADF"/>
    <w:multiLevelType w:val="hybridMultilevel"/>
    <w:tmpl w:val="B2BEB63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0A5E6A53"/>
    <w:multiLevelType w:val="hybridMultilevel"/>
    <w:tmpl w:val="92043BB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36F4B42"/>
    <w:multiLevelType w:val="hybridMultilevel"/>
    <w:tmpl w:val="E676F27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DF60E75"/>
    <w:multiLevelType w:val="hybridMultilevel"/>
    <w:tmpl w:val="8F64708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3F0B4DE2"/>
    <w:multiLevelType w:val="hybridMultilevel"/>
    <w:tmpl w:val="54C80CB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5CEE57AA"/>
    <w:multiLevelType w:val="hybridMultilevel"/>
    <w:tmpl w:val="B58E827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072193372">
    <w:abstractNumId w:val="11"/>
  </w:num>
  <w:num w:numId="2" w16cid:durableId="1086414577">
    <w:abstractNumId w:val="3"/>
  </w:num>
  <w:num w:numId="3" w16cid:durableId="1121607908">
    <w:abstractNumId w:val="4"/>
  </w:num>
  <w:num w:numId="4" w16cid:durableId="1328481207">
    <w:abstractNumId w:val="1"/>
  </w:num>
  <w:num w:numId="5" w16cid:durableId="1353262529">
    <w:abstractNumId w:val="10"/>
  </w:num>
  <w:num w:numId="6" w16cid:durableId="1391999062">
    <w:abstractNumId w:val="9"/>
  </w:num>
  <w:num w:numId="7" w16cid:durableId="1576355087">
    <w:abstractNumId w:val="12"/>
  </w:num>
  <w:num w:numId="8" w16cid:durableId="157769149">
    <w:abstractNumId w:val="8"/>
  </w:num>
  <w:num w:numId="9" w16cid:durableId="1728383535">
    <w:abstractNumId w:val="14"/>
  </w:num>
  <w:num w:numId="10" w16cid:durableId="1997027607">
    <w:abstractNumId w:val="7"/>
  </w:num>
  <w:num w:numId="11" w16cid:durableId="2102951359">
    <w:abstractNumId w:val="0"/>
  </w:num>
  <w:num w:numId="12" w16cid:durableId="267126383">
    <w:abstractNumId w:val="5"/>
  </w:num>
  <w:num w:numId="13" w16cid:durableId="406459217">
    <w:abstractNumId w:val="13"/>
  </w:num>
  <w:num w:numId="14" w16cid:durableId="656106177">
    <w:abstractNumId w:val="2"/>
  </w:num>
  <w:num w:numId="15" w16cid:durableId="733626301">
    <w:abstractNumId w:val="6"/>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42EE"/>
    <w:rsid w:val="0002636B"/>
    <w:rsid w:val="00032275"/>
    <w:rsid w:val="00034616"/>
    <w:rsid w:val="0006063C"/>
    <w:rsid w:val="00076B33"/>
    <w:rsid w:val="0008491D"/>
    <w:rsid w:val="0009356F"/>
    <w:rsid w:val="000B237F"/>
    <w:rsid w:val="000B5415"/>
    <w:rsid w:val="000C31E4"/>
    <w:rsid w:val="000E2D40"/>
    <w:rsid w:val="00104E62"/>
    <w:rsid w:val="001432A0"/>
    <w:rsid w:val="0015074B"/>
    <w:rsid w:val="0015459A"/>
    <w:rsid w:val="001638D1"/>
    <w:rsid w:val="001905A8"/>
    <w:rsid w:val="001D5D94"/>
    <w:rsid w:val="001D75FE"/>
    <w:rsid w:val="001F2C53"/>
    <w:rsid w:val="00200A3E"/>
    <w:rsid w:val="002239D6"/>
    <w:rsid w:val="002274E0"/>
    <w:rsid w:val="00240754"/>
    <w:rsid w:val="0026662B"/>
    <w:rsid w:val="00282CF6"/>
    <w:rsid w:val="00283CEF"/>
    <w:rsid w:val="0029639D"/>
    <w:rsid w:val="00296935"/>
    <w:rsid w:val="00297154"/>
    <w:rsid w:val="002A46AB"/>
    <w:rsid w:val="002A7A74"/>
    <w:rsid w:val="002B318F"/>
    <w:rsid w:val="002B4FF9"/>
    <w:rsid w:val="002E71C3"/>
    <w:rsid w:val="00326F90"/>
    <w:rsid w:val="00360351"/>
    <w:rsid w:val="00362E56"/>
    <w:rsid w:val="00382827"/>
    <w:rsid w:val="00392059"/>
    <w:rsid w:val="003A10A0"/>
    <w:rsid w:val="003A3260"/>
    <w:rsid w:val="003C0151"/>
    <w:rsid w:val="00417139"/>
    <w:rsid w:val="004219AB"/>
    <w:rsid w:val="00427325"/>
    <w:rsid w:val="00436C6E"/>
    <w:rsid w:val="004545D0"/>
    <w:rsid w:val="00454FAA"/>
    <w:rsid w:val="00486ED5"/>
    <w:rsid w:val="004A6F24"/>
    <w:rsid w:val="004B099D"/>
    <w:rsid w:val="004C1CD2"/>
    <w:rsid w:val="00537E46"/>
    <w:rsid w:val="005512BF"/>
    <w:rsid w:val="0058159B"/>
    <w:rsid w:val="00592036"/>
    <w:rsid w:val="005C7EB0"/>
    <w:rsid w:val="00602CF4"/>
    <w:rsid w:val="00605DED"/>
    <w:rsid w:val="00607F8B"/>
    <w:rsid w:val="00611F62"/>
    <w:rsid w:val="0061253F"/>
    <w:rsid w:val="00620DC8"/>
    <w:rsid w:val="0063302B"/>
    <w:rsid w:val="00684474"/>
    <w:rsid w:val="006E09CC"/>
    <w:rsid w:val="007303FB"/>
    <w:rsid w:val="0074247A"/>
    <w:rsid w:val="007663DF"/>
    <w:rsid w:val="0078136E"/>
    <w:rsid w:val="00792014"/>
    <w:rsid w:val="007C3607"/>
    <w:rsid w:val="00801B9D"/>
    <w:rsid w:val="0080784A"/>
    <w:rsid w:val="00837070"/>
    <w:rsid w:val="008653D1"/>
    <w:rsid w:val="008872E4"/>
    <w:rsid w:val="008A6301"/>
    <w:rsid w:val="008F01C1"/>
    <w:rsid w:val="008F1655"/>
    <w:rsid w:val="008F179F"/>
    <w:rsid w:val="00915772"/>
    <w:rsid w:val="00916D8C"/>
    <w:rsid w:val="0093701B"/>
    <w:rsid w:val="00946BC5"/>
    <w:rsid w:val="0096050C"/>
    <w:rsid w:val="009C2CEF"/>
    <w:rsid w:val="009C4607"/>
    <w:rsid w:val="009D73E2"/>
    <w:rsid w:val="009D7BDF"/>
    <w:rsid w:val="009E0AB6"/>
    <w:rsid w:val="009E5140"/>
    <w:rsid w:val="009E6EFC"/>
    <w:rsid w:val="00A04754"/>
    <w:rsid w:val="00A05193"/>
    <w:rsid w:val="00A419A0"/>
    <w:rsid w:val="00A637B7"/>
    <w:rsid w:val="00AA1D8D"/>
    <w:rsid w:val="00AA693D"/>
    <w:rsid w:val="00AF34EC"/>
    <w:rsid w:val="00AF4CF6"/>
    <w:rsid w:val="00B01FA9"/>
    <w:rsid w:val="00B07DC2"/>
    <w:rsid w:val="00B47730"/>
    <w:rsid w:val="00B47FDD"/>
    <w:rsid w:val="00B55E5B"/>
    <w:rsid w:val="00B67849"/>
    <w:rsid w:val="00B72130"/>
    <w:rsid w:val="00B76293"/>
    <w:rsid w:val="00B8132E"/>
    <w:rsid w:val="00BA3B79"/>
    <w:rsid w:val="00BC3E7A"/>
    <w:rsid w:val="00BE5A1A"/>
    <w:rsid w:val="00C037C8"/>
    <w:rsid w:val="00C5100B"/>
    <w:rsid w:val="00C71219"/>
    <w:rsid w:val="00C71608"/>
    <w:rsid w:val="00C83AE2"/>
    <w:rsid w:val="00C90B00"/>
    <w:rsid w:val="00C95F42"/>
    <w:rsid w:val="00CA185B"/>
    <w:rsid w:val="00CB0664"/>
    <w:rsid w:val="00CC3055"/>
    <w:rsid w:val="00D01278"/>
    <w:rsid w:val="00D10100"/>
    <w:rsid w:val="00D25A78"/>
    <w:rsid w:val="00D46FB1"/>
    <w:rsid w:val="00D710DE"/>
    <w:rsid w:val="00D726F2"/>
    <w:rsid w:val="00D956EC"/>
    <w:rsid w:val="00D95F6A"/>
    <w:rsid w:val="00DA2A8F"/>
    <w:rsid w:val="00DB47A0"/>
    <w:rsid w:val="00DF270B"/>
    <w:rsid w:val="00DF725A"/>
    <w:rsid w:val="00E07724"/>
    <w:rsid w:val="00E10A6B"/>
    <w:rsid w:val="00E132D0"/>
    <w:rsid w:val="00E152F0"/>
    <w:rsid w:val="00E27ACB"/>
    <w:rsid w:val="00E45950"/>
    <w:rsid w:val="00E769D4"/>
    <w:rsid w:val="00E76F92"/>
    <w:rsid w:val="00E7735C"/>
    <w:rsid w:val="00EB1121"/>
    <w:rsid w:val="00EC51FB"/>
    <w:rsid w:val="00EC569D"/>
    <w:rsid w:val="00ED50CC"/>
    <w:rsid w:val="00F0566D"/>
    <w:rsid w:val="00F24EED"/>
    <w:rsid w:val="00F46F6E"/>
    <w:rsid w:val="00F56DCA"/>
    <w:rsid w:val="00F72DF9"/>
    <w:rsid w:val="00F93B3D"/>
    <w:rsid w:val="00FB44A6"/>
    <w:rsid w:val="00FC276C"/>
    <w:rsid w:val="00FC3BCA"/>
    <w:rsid w:val="00FC693F"/>
    <w:rsid w:val="00FD60A3"/>
    <w:rsid w:val="034E0867"/>
    <w:rsid w:val="0781F648"/>
    <w:rsid w:val="0BA0C7F6"/>
    <w:rsid w:val="0D9A3DB5"/>
    <w:rsid w:val="114D4687"/>
    <w:rsid w:val="13C05A4F"/>
    <w:rsid w:val="146D0543"/>
    <w:rsid w:val="148CB060"/>
    <w:rsid w:val="153E7D39"/>
    <w:rsid w:val="18DDB911"/>
    <w:rsid w:val="1F157F2D"/>
    <w:rsid w:val="215A7E5C"/>
    <w:rsid w:val="219166A2"/>
    <w:rsid w:val="26E44225"/>
    <w:rsid w:val="2893C40D"/>
    <w:rsid w:val="29F653F0"/>
    <w:rsid w:val="2A64FBFA"/>
    <w:rsid w:val="2B2B089D"/>
    <w:rsid w:val="2ECF9057"/>
    <w:rsid w:val="30B4159D"/>
    <w:rsid w:val="319AC335"/>
    <w:rsid w:val="33C2A9FD"/>
    <w:rsid w:val="3759C5CE"/>
    <w:rsid w:val="38B7E6E9"/>
    <w:rsid w:val="39BE7F9B"/>
    <w:rsid w:val="3A04C3A3"/>
    <w:rsid w:val="3A700276"/>
    <w:rsid w:val="3D53B0C4"/>
    <w:rsid w:val="3D7199EC"/>
    <w:rsid w:val="4209852B"/>
    <w:rsid w:val="42294DE5"/>
    <w:rsid w:val="42A029CA"/>
    <w:rsid w:val="468123BA"/>
    <w:rsid w:val="46BABF35"/>
    <w:rsid w:val="4A6F4FC2"/>
    <w:rsid w:val="4B346C51"/>
    <w:rsid w:val="4E129A4B"/>
    <w:rsid w:val="50019030"/>
    <w:rsid w:val="50F9DA69"/>
    <w:rsid w:val="5169D0E6"/>
    <w:rsid w:val="5454C412"/>
    <w:rsid w:val="57CFC626"/>
    <w:rsid w:val="58A1F17B"/>
    <w:rsid w:val="5B0EE9F4"/>
    <w:rsid w:val="5FEC9F8B"/>
    <w:rsid w:val="624A5341"/>
    <w:rsid w:val="627C8099"/>
    <w:rsid w:val="63423A41"/>
    <w:rsid w:val="6344166B"/>
    <w:rsid w:val="638E3795"/>
    <w:rsid w:val="65DFFF04"/>
    <w:rsid w:val="67B483E9"/>
    <w:rsid w:val="6802E598"/>
    <w:rsid w:val="68597A56"/>
    <w:rsid w:val="6E0EA04C"/>
    <w:rsid w:val="6FFC5B0C"/>
    <w:rsid w:val="751F52E0"/>
    <w:rsid w:val="75E23A6D"/>
    <w:rsid w:val="7606B4ED"/>
    <w:rsid w:val="769985B2"/>
    <w:rsid w:val="769E0021"/>
    <w:rsid w:val="785D4446"/>
    <w:rsid w:val="79BD8323"/>
    <w:rsid w:val="7ACE6F54"/>
    <w:rsid w:val="7AFA0815"/>
    <w:rsid w:val="7CEA8052"/>
    <w:rsid w:val="7D32F4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E5B47C0"/>
  <w14:defaultImageDpi w14:val="300"/>
  <w15:docId w15:val="{E0BA2DA4-1A91-4C0A-A829-61B5D2A73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C693F"/>
    <w:rPr>
      <w:lang w:val="en-GB"/>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styleId="HeaderChar" w:customStyle="1">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styleId="FooterChar" w:customStyle="1">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sid w:val="00FC693F"/>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hAnsiTheme="majorHAnsi" w:eastAsiaTheme="majorEastAsia" w:cstheme="majorBidi"/>
      <w:b/>
      <w:bCs/>
      <w:color w:val="4F81BD" w:themeColor="accent1"/>
    </w:rPr>
  </w:style>
  <w:style w:type="paragraph" w:styleId="Title">
    <w:name w:val="Title"/>
    <w:basedOn w:val="Normal"/>
    <w:next w:val="Normal"/>
    <w:link w:val="TitleChar"/>
    <w:uiPriority w:val="10"/>
    <w:qFormat/>
    <w:rsid w:val="00FC693F"/>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1">
    <w:name w:val="Title Char"/>
    <w:basedOn w:val="DefaultParagraphFont"/>
    <w:link w:val="Title"/>
    <w:uiPriority w:val="10"/>
    <w:rsid w:val="00FC693F"/>
    <w:rPr>
      <w:rFonts w:asciiTheme="majorHAnsi" w:hAnsiTheme="majorHAnsi" w:eastAsiaTheme="majorEastAsia"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hAnsiTheme="majorHAnsi" w:eastAsiaTheme="majorEastAsia" w:cstheme="majorBidi"/>
      <w:i/>
      <w:iCs/>
      <w:color w:val="4F81BD" w:themeColor="accent1"/>
      <w:spacing w:val="15"/>
      <w:sz w:val="24"/>
      <w:szCs w:val="24"/>
    </w:rPr>
  </w:style>
  <w:style w:type="character" w:styleId="SubtitleChar" w:customStyle="1">
    <w:name w:val="Subtitle Char"/>
    <w:basedOn w:val="DefaultParagraphFont"/>
    <w:link w:val="Subtitle"/>
    <w:uiPriority w:val="11"/>
    <w:rsid w:val="00FC693F"/>
    <w:rPr>
      <w:rFonts w:asciiTheme="majorHAnsi" w:hAnsiTheme="majorHAnsi" w:eastAsiaTheme="majorEastAsia"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styleId="BodyTextChar" w:customStyle="1">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styleId="BodyText2Char" w:customStyle="1">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styleId="BodyText3Char" w:customStyle="1">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8"/>
      </w:numPr>
      <w:contextualSpacing/>
    </w:pPr>
  </w:style>
  <w:style w:type="paragraph" w:styleId="ListBullet2">
    <w:name w:val="List Bullet 2"/>
    <w:basedOn w:val="Normal"/>
    <w:uiPriority w:val="99"/>
    <w:unhideWhenUsed/>
    <w:rsid w:val="00326F90"/>
    <w:pPr>
      <w:numPr>
        <w:numId w:val="15"/>
      </w:numPr>
      <w:contextualSpacing/>
    </w:pPr>
  </w:style>
  <w:style w:type="paragraph" w:styleId="ListBullet3">
    <w:name w:val="List Bullet 3"/>
    <w:basedOn w:val="Normal"/>
    <w:uiPriority w:val="99"/>
    <w:unhideWhenUsed/>
    <w:rsid w:val="00326F90"/>
    <w:pPr>
      <w:numPr>
        <w:numId w:val="12"/>
      </w:numPr>
      <w:contextualSpacing/>
    </w:pPr>
  </w:style>
  <w:style w:type="paragraph" w:styleId="ListNumber">
    <w:name w:val="List Number"/>
    <w:basedOn w:val="Normal"/>
    <w:uiPriority w:val="99"/>
    <w:unhideWhenUsed/>
    <w:rsid w:val="00326F90"/>
    <w:pPr>
      <w:numPr>
        <w:numId w:val="10"/>
      </w:numPr>
      <w:contextualSpacing/>
    </w:pPr>
  </w:style>
  <w:style w:type="paragraph" w:styleId="ListNumber2">
    <w:name w:val="List Number 2"/>
    <w:basedOn w:val="Normal"/>
    <w:uiPriority w:val="99"/>
    <w:unhideWhenUsed/>
    <w:rsid w:val="0029639D"/>
    <w:pPr>
      <w:numPr>
        <w:numId w:val="2"/>
      </w:numPr>
      <w:contextualSpacing/>
    </w:pPr>
  </w:style>
  <w:style w:type="paragraph" w:styleId="ListNumber3">
    <w:name w:val="List Number 3"/>
    <w:basedOn w:val="Normal"/>
    <w:uiPriority w:val="99"/>
    <w:unhideWhenUsed/>
    <w:rsid w:val="0029639D"/>
    <w:pPr>
      <w:numPr>
        <w:numId w:val="14"/>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styleId="QuoteChar" w:customStyle="1">
    <w:name w:val="Quote Char"/>
    <w:basedOn w:val="DefaultParagraphFont"/>
    <w:link w:val="Quote"/>
    <w:uiPriority w:val="29"/>
    <w:rsid w:val="00FC693F"/>
    <w:rPr>
      <w:i/>
      <w:iCs/>
      <w:color w:val="000000" w:themeColor="text1"/>
    </w:rPr>
  </w:style>
  <w:style w:type="character" w:styleId="Heading4Char" w:customStyle="1">
    <w:name w:val="Heading 4 Char"/>
    <w:basedOn w:val="DefaultParagraphFont"/>
    <w:link w:val="Heading4"/>
    <w:uiPriority w:val="9"/>
    <w:semiHidden/>
    <w:rsid w:val="00FC693F"/>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sid w:val="00FC693F"/>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FC693F"/>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sid w:val="00FC693F"/>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FC693F"/>
    <w:rPr>
      <w:rFonts w:asciiTheme="majorHAnsi" w:hAnsiTheme="majorHAnsi" w:eastAsiaTheme="majorEastAsia" w:cstheme="majorBidi"/>
      <w:color w:val="4F81BD" w:themeColor="accent1"/>
      <w:sz w:val="20"/>
      <w:szCs w:val="20"/>
    </w:rPr>
  </w:style>
  <w:style w:type="character" w:styleId="Heading9Char" w:customStyle="1">
    <w:name w:val="Heading 9 Char"/>
    <w:basedOn w:val="DefaultParagraphFont"/>
    <w:link w:val="Heading9"/>
    <w:uiPriority w:val="9"/>
    <w:semiHidden/>
    <w:rsid w:val="00FC693F"/>
    <w:rPr>
      <w:rFonts w:asciiTheme="majorHAnsi" w:hAnsiTheme="majorHAnsi" w:eastAsiaTheme="majorEastAsia"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0E2D40"/>
    <w:rPr>
      <w:color w:val="0000FF" w:themeColor="hyperlink"/>
      <w:u w:val="single"/>
    </w:rPr>
  </w:style>
  <w:style w:type="character" w:styleId="UnresolvedMention">
    <w:name w:val="Unresolved Mention"/>
    <w:basedOn w:val="DefaultParagraphFont"/>
    <w:uiPriority w:val="99"/>
    <w:semiHidden/>
    <w:unhideWhenUsed/>
    <w:rsid w:val="000E2D40"/>
    <w:rPr>
      <w:color w:val="605E5C"/>
      <w:shd w:val="clear" w:color="auto" w:fill="E1DFDD"/>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lang w:val="en-GB"/>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16/09/relationships/commentsIds" Target="commentsIds.xml" Id="rId7" /><Relationship Type="http://schemas.openxmlformats.org/officeDocument/2006/relationships/styles" Target="styles.xml" Id="rId2" /><Relationship Type="http://schemas.openxmlformats.org/officeDocument/2006/relationships/numbering" Target="numbering.xml" Id="rId1" /><Relationship Type="http://schemas.microsoft.com/office/2011/relationships/commentsExtended" Target="commentsExtended.xml" Id="rId6" /><Relationship Type="http://schemas.openxmlformats.org/officeDocument/2006/relationships/theme" Target="theme/theme1.xml" Id="rId11" /><Relationship Type="http://schemas.microsoft.com/office/2011/relationships/people" Target="people.xml" Id="rId10" /><Relationship Type="http://schemas.openxmlformats.org/officeDocument/2006/relationships/webSettings" Target="web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6f0b9487-4fa8-42a8-aeb4-bf2e2c22d4e8}" enabled="0" method="" siteId="{6f0b9487-4fa8-42a8-aeb4-bf2e2c22d4e8}"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python-docx</dc:creator>
  <keywords/>
  <dc:description>generated by python-docx</dc:description>
  <lastModifiedBy>Francos, Mark</lastModifiedBy>
  <revision>6</revision>
  <dcterms:created xsi:type="dcterms:W3CDTF">2026-02-11T11:32:00.0000000Z</dcterms:created>
  <dcterms:modified xsi:type="dcterms:W3CDTF">2026-03-30T08:32:01.6734789Z</dcterms:modified>
  <category/>
</coreProperties>
</file>